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F6" w:rsidRDefault="003B5DF6" w:rsidP="0065310C">
      <w:pPr>
        <w:ind w:left="0"/>
        <w:rPr>
          <w:rFonts w:asciiTheme="majorHAnsi" w:hAnsiTheme="majorHAnsi" w:cstheme="majorHAnsi"/>
          <w:b/>
          <w:sz w:val="24"/>
          <w:szCs w:val="32"/>
          <w:lang w:eastAsia="en-US"/>
        </w:rPr>
      </w:pPr>
    </w:p>
    <w:p w:rsidR="003B5DF6" w:rsidRPr="003B5DF6" w:rsidRDefault="007E4B10" w:rsidP="0065310C">
      <w:pPr>
        <w:ind w:left="0"/>
        <w:rPr>
          <w:rFonts w:asciiTheme="majorHAnsi" w:hAnsiTheme="majorHAnsi" w:cstheme="majorHAnsi"/>
          <w:b/>
          <w:sz w:val="24"/>
          <w:szCs w:val="32"/>
          <w:lang w:eastAsia="en-US"/>
        </w:rPr>
      </w:pPr>
      <w:r>
        <w:rPr>
          <w:rFonts w:asciiTheme="majorHAnsi" w:hAnsiTheme="majorHAnsi" w:cstheme="majorHAnsi"/>
          <w:b/>
          <w:sz w:val="24"/>
          <w:szCs w:val="32"/>
          <w:lang w:eastAsia="en-US"/>
        </w:rPr>
        <w:t>Bijlage 11</w:t>
      </w:r>
      <w:r w:rsidR="003B5DF6" w:rsidRPr="003B5DF6">
        <w:rPr>
          <w:rFonts w:asciiTheme="majorHAnsi" w:hAnsiTheme="majorHAnsi" w:cstheme="majorHAnsi"/>
          <w:b/>
          <w:sz w:val="24"/>
          <w:szCs w:val="32"/>
          <w:lang w:eastAsia="en-US"/>
        </w:rPr>
        <w:t xml:space="preserve"> - Referenties</w:t>
      </w:r>
    </w:p>
    <w:p w:rsidR="0065310C" w:rsidRPr="00431AB7" w:rsidRDefault="0065310C" w:rsidP="0065310C">
      <w:pPr>
        <w:ind w:left="0"/>
      </w:pPr>
      <w:r>
        <w:rPr>
          <w:bCs/>
        </w:rPr>
        <w:t xml:space="preserve">Dit formulier zo veel bijvoegen als dat er referenties zijn.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4836"/>
      </w:tblGrid>
      <w:tr w:rsidR="0065310C" w:rsidTr="00992CE4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992CE4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65310C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</w:pPr>
            <w:r>
              <w:t>antwoord invullen</w:t>
            </w:r>
          </w:p>
        </w:tc>
      </w:tr>
      <w:tr w:rsidR="0065310C" w:rsidTr="00992CE4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Pr="00B7261C" w:rsidRDefault="007E4B10" w:rsidP="00992CE4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  <w:r>
              <w:rPr>
                <w:caps/>
              </w:rPr>
              <w:t>2</w:t>
            </w:r>
          </w:p>
        </w:tc>
      </w:tr>
      <w:tr w:rsidR="0065310C" w:rsidTr="00992CE4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Pr="00CE0FB7" w:rsidRDefault="0047561B" w:rsidP="009F2AA3">
            <w:pPr>
              <w:pStyle w:val="formulierstandaard"/>
              <w:spacing w:before="60" w:after="0"/>
              <w:ind w:left="0"/>
            </w:pPr>
            <w:r w:rsidRPr="00FC69B6">
              <w:rPr>
                <w:u w:val="single"/>
              </w:rPr>
              <w:t>K</w:t>
            </w:r>
            <w:r w:rsidR="0065310C" w:rsidRPr="00FC69B6">
              <w:rPr>
                <w:u w:val="single"/>
              </w:rPr>
              <w:t xml:space="preserve">erncompetentie </w:t>
            </w:r>
            <w:r w:rsidRPr="00FC69B6">
              <w:rPr>
                <w:u w:val="single"/>
              </w:rPr>
              <w:t>1: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Pr="007E4B10" w:rsidRDefault="007E4B10" w:rsidP="007E4B10">
            <w:pPr>
              <w:pStyle w:val="Toelichtendetekst2"/>
              <w:rPr>
                <w:b/>
                <w:i w:val="0"/>
                <w:color w:val="auto"/>
              </w:rPr>
            </w:pPr>
            <w:r w:rsidRPr="007E4B10">
              <w:rPr>
                <w:b/>
                <w:i w:val="0"/>
                <w:color w:val="auto"/>
              </w:rPr>
              <w:t>Kerncompetentie 2:  ervaring op het gebied van monitoring en inspectie respectievelijk eikenprocessierups en/of iepziekte</w:t>
            </w:r>
            <w:bookmarkStart w:id="0" w:name="_GoBack"/>
            <w:bookmarkEnd w:id="0"/>
          </w:p>
        </w:tc>
      </w:tr>
      <w:tr w:rsidR="0065310C" w:rsidTr="00992CE4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65310C" w:rsidRPr="006123D3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RPr="006123D3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Inschrijver verklaart dat dit formulier correct is ingevuld en dat referent tevreden is over de beschreve</w:t>
            </w:r>
            <w:r w:rsidRPr="004D070D">
              <w:t>n diensten.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Handtekening:</w:t>
            </w:r>
          </w:p>
        </w:tc>
      </w:tr>
    </w:tbl>
    <w:p w:rsidR="00680C47" w:rsidRDefault="00680C47" w:rsidP="00680C47">
      <w:pPr>
        <w:ind w:left="0"/>
      </w:pPr>
    </w:p>
    <w:p w:rsidR="00680C47" w:rsidRDefault="00680C47" w:rsidP="00680C47">
      <w:pPr>
        <w:ind w:left="0"/>
      </w:pP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1"/>
        <w:gridCol w:w="4830"/>
      </w:tblGrid>
      <w:tr w:rsidR="00680C47" w:rsidTr="00B451B5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80C47" w:rsidRDefault="00680C47" w:rsidP="00B451B5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80C47" w:rsidRDefault="00680C47" w:rsidP="00B451B5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</w:pPr>
            <w:r>
              <w:t>antwoord invullen</w:t>
            </w:r>
          </w:p>
        </w:tc>
      </w:tr>
      <w:tr w:rsidR="00680C47" w:rsidTr="00B451B5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Pr="00B7261C" w:rsidRDefault="00680C47" w:rsidP="00B451B5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</w:p>
        </w:tc>
      </w:tr>
      <w:tr w:rsidR="00680C47" w:rsidTr="00B451B5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Pr="00CE0FB7" w:rsidRDefault="00680C47" w:rsidP="00B451B5">
            <w:pPr>
              <w:pStyle w:val="formulierstandaard"/>
              <w:spacing w:before="60" w:after="0"/>
              <w:ind w:left="0"/>
            </w:pPr>
            <w:r w:rsidRPr="00FC69B6">
              <w:rPr>
                <w:u w:val="single"/>
              </w:rPr>
              <w:t xml:space="preserve">Kerncompetentie </w:t>
            </w:r>
            <w:r>
              <w:rPr>
                <w:u w:val="single"/>
              </w:rPr>
              <w:t>2</w:t>
            </w:r>
            <w:r w:rsidRPr="00FC69B6">
              <w:rPr>
                <w:u w:val="single"/>
              </w:rPr>
              <w:t>: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Pr="007E4B10" w:rsidRDefault="007E4B10" w:rsidP="007E4B10">
            <w:pPr>
              <w:pStyle w:val="Toelichtendetekst2"/>
              <w:rPr>
                <w:b/>
                <w:i w:val="0"/>
                <w:color w:val="auto"/>
              </w:rPr>
            </w:pPr>
            <w:r w:rsidRPr="006F6DFF">
              <w:rPr>
                <w:b/>
                <w:i w:val="0"/>
                <w:color w:val="auto"/>
              </w:rPr>
              <w:t xml:space="preserve">Kerncompetentie 3: ervaring op het gebied van zoeken naar broedhaarden in onoverzichtelijke gebieden (bijvoorbeeld spoortaluds, bosplantsoenen) en particuliere percelen n.a.v. </w:t>
            </w:r>
            <w:r>
              <w:rPr>
                <w:b/>
                <w:i w:val="0"/>
                <w:color w:val="auto"/>
              </w:rPr>
              <w:t>kevertellingen.</w:t>
            </w:r>
          </w:p>
        </w:tc>
      </w:tr>
      <w:tr w:rsidR="00680C47" w:rsidTr="00B451B5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680C47" w:rsidRPr="006123D3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RPr="006123D3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lastRenderedPageBreak/>
              <w:t>Inschrijver verklaart dat dit formulier correct is ingevuld en dat referent tevreden is over de beschreve</w:t>
            </w:r>
            <w:r w:rsidRPr="004D070D">
              <w:t>n diensten.</w:t>
            </w:r>
          </w:p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Handtekening:</w:t>
            </w:r>
          </w:p>
        </w:tc>
      </w:tr>
    </w:tbl>
    <w:p w:rsidR="00680C47" w:rsidRDefault="00680C47" w:rsidP="00680C47">
      <w:pPr>
        <w:ind w:left="0"/>
      </w:pPr>
    </w:p>
    <w:p w:rsidR="00680C47" w:rsidRDefault="00680C47" w:rsidP="00680C47">
      <w:pPr>
        <w:ind w:left="0"/>
      </w:pP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4"/>
        <w:gridCol w:w="4817"/>
      </w:tblGrid>
      <w:tr w:rsidR="00680C47" w:rsidTr="00B451B5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80C47" w:rsidRDefault="00680C47" w:rsidP="00B451B5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80C47" w:rsidRDefault="00680C47" w:rsidP="00B451B5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</w:pPr>
            <w:r>
              <w:t>antwoord invullen</w:t>
            </w:r>
          </w:p>
        </w:tc>
      </w:tr>
      <w:tr w:rsidR="00680C47" w:rsidTr="00B451B5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Pr="00B7261C" w:rsidRDefault="00680C47" w:rsidP="00B451B5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  <w:r w:rsidRPr="0065310C">
              <w:rPr>
                <w:caps/>
              </w:rPr>
              <w:t>n.v.t.</w:t>
            </w:r>
          </w:p>
        </w:tc>
      </w:tr>
      <w:tr w:rsidR="00680C47" w:rsidTr="00B451B5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Pr="00CE0FB7" w:rsidRDefault="00680C47" w:rsidP="00B451B5">
            <w:pPr>
              <w:pStyle w:val="formulierstandaard"/>
              <w:spacing w:before="60" w:after="0"/>
              <w:ind w:left="0"/>
            </w:pPr>
            <w:r w:rsidRPr="00FC69B6">
              <w:rPr>
                <w:u w:val="single"/>
              </w:rPr>
              <w:t xml:space="preserve">Kerncompetentie </w:t>
            </w:r>
            <w:r>
              <w:rPr>
                <w:u w:val="single"/>
              </w:rPr>
              <w:t>3</w:t>
            </w:r>
            <w:r w:rsidRPr="00FC69B6">
              <w:rPr>
                <w:u w:val="single"/>
              </w:rPr>
              <w:t>: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Pr="00CE0FB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680C47" w:rsidRPr="006123D3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RPr="006123D3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Inschrijver verklaart dat dit formulier correct is ingevuld en dat referent tevreden is over de beschreve</w:t>
            </w:r>
            <w:r w:rsidRPr="004D070D">
              <w:t>n diensten.</w:t>
            </w:r>
          </w:p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Handtekening:</w:t>
            </w:r>
          </w:p>
        </w:tc>
      </w:tr>
    </w:tbl>
    <w:p w:rsidR="00680C47" w:rsidRDefault="00680C47" w:rsidP="00680C47">
      <w:pPr>
        <w:ind w:left="0"/>
      </w:pP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4"/>
        <w:gridCol w:w="4817"/>
      </w:tblGrid>
      <w:tr w:rsidR="00680C47" w:rsidTr="00B451B5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80C47" w:rsidRDefault="00680C47" w:rsidP="00B451B5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80C47" w:rsidRDefault="00680C47" w:rsidP="00B451B5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</w:pPr>
            <w:r>
              <w:t>antwoord invullen</w:t>
            </w:r>
          </w:p>
        </w:tc>
      </w:tr>
      <w:tr w:rsidR="00680C47" w:rsidTr="00B451B5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Pr="00B7261C" w:rsidRDefault="00680C47" w:rsidP="00B451B5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  <w:r w:rsidRPr="0065310C">
              <w:rPr>
                <w:caps/>
              </w:rPr>
              <w:t>n.v.t.</w:t>
            </w:r>
          </w:p>
        </w:tc>
      </w:tr>
      <w:tr w:rsidR="00680C47" w:rsidTr="00B451B5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Pr="00CE0FB7" w:rsidRDefault="00680C47" w:rsidP="00B451B5">
            <w:pPr>
              <w:pStyle w:val="formulierstandaard"/>
              <w:spacing w:before="60" w:after="0"/>
              <w:ind w:left="0"/>
            </w:pPr>
            <w:r w:rsidRPr="00FC69B6">
              <w:rPr>
                <w:u w:val="single"/>
              </w:rPr>
              <w:t xml:space="preserve">Kerncompetentie </w:t>
            </w:r>
            <w:r>
              <w:rPr>
                <w:u w:val="single"/>
              </w:rPr>
              <w:t>4</w:t>
            </w:r>
            <w:r w:rsidRPr="00FC69B6">
              <w:rPr>
                <w:u w:val="single"/>
              </w:rPr>
              <w:t>: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Pr="00CE0FB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680C47" w:rsidRPr="006123D3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RPr="006123D3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Inschrijver verklaart dat dit formulier correct is ingevuld en dat referent tevreden is over de beschreve</w:t>
            </w:r>
            <w:r w:rsidRPr="004D070D">
              <w:t>n diensten.</w:t>
            </w:r>
          </w:p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Handtekening:</w:t>
            </w:r>
          </w:p>
        </w:tc>
      </w:tr>
    </w:tbl>
    <w:p w:rsidR="00680C47" w:rsidRDefault="00680C47" w:rsidP="00680C47">
      <w:pPr>
        <w:ind w:left="0"/>
      </w:pPr>
    </w:p>
    <w:sectPr w:rsidR="00680C47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DF6" w:rsidRDefault="003B5DF6" w:rsidP="003B5DF6">
      <w:pPr>
        <w:spacing w:after="0" w:line="240" w:lineRule="auto"/>
      </w:pPr>
      <w:r>
        <w:separator/>
      </w:r>
    </w:p>
  </w:endnote>
  <w:endnote w:type="continuationSeparator" w:id="0">
    <w:p w:rsidR="003B5DF6" w:rsidRDefault="003B5DF6" w:rsidP="003B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DF6" w:rsidRDefault="003B5DF6" w:rsidP="003B5DF6">
      <w:pPr>
        <w:spacing w:after="0" w:line="240" w:lineRule="auto"/>
      </w:pPr>
      <w:r>
        <w:separator/>
      </w:r>
    </w:p>
  </w:footnote>
  <w:footnote w:type="continuationSeparator" w:id="0">
    <w:p w:rsidR="003B5DF6" w:rsidRDefault="003B5DF6" w:rsidP="003B5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F6" w:rsidRDefault="003B5DF6" w:rsidP="003B5DF6">
    <w:pPr>
      <w:pStyle w:val="Koptekst"/>
      <w:ind w:left="0"/>
    </w:pPr>
    <w:r>
      <w:rPr>
        <w:noProof/>
      </w:rPr>
      <w:drawing>
        <wp:inline distT="0" distB="0" distL="0" distR="0" wp14:anchorId="221F91C2" wp14:editId="0E7C4A14">
          <wp:extent cx="1171575" cy="885825"/>
          <wp:effectExtent l="0" t="0" r="9525" b="952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1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0C"/>
    <w:rsid w:val="000341E9"/>
    <w:rsid w:val="000B46D8"/>
    <w:rsid w:val="00177A29"/>
    <w:rsid w:val="00264E58"/>
    <w:rsid w:val="002B5524"/>
    <w:rsid w:val="002C7F24"/>
    <w:rsid w:val="003B3222"/>
    <w:rsid w:val="003B5DF6"/>
    <w:rsid w:val="00424DED"/>
    <w:rsid w:val="0047561B"/>
    <w:rsid w:val="00482A4F"/>
    <w:rsid w:val="00491C38"/>
    <w:rsid w:val="00527398"/>
    <w:rsid w:val="0053755B"/>
    <w:rsid w:val="00632123"/>
    <w:rsid w:val="0065310C"/>
    <w:rsid w:val="00680C47"/>
    <w:rsid w:val="007E4B10"/>
    <w:rsid w:val="008104C5"/>
    <w:rsid w:val="00836733"/>
    <w:rsid w:val="008402D9"/>
    <w:rsid w:val="008646E3"/>
    <w:rsid w:val="009175F9"/>
    <w:rsid w:val="009761CF"/>
    <w:rsid w:val="009B0D92"/>
    <w:rsid w:val="009B648F"/>
    <w:rsid w:val="009F2AA3"/>
    <w:rsid w:val="00A03098"/>
    <w:rsid w:val="00A3732E"/>
    <w:rsid w:val="00A53085"/>
    <w:rsid w:val="00BD0C39"/>
    <w:rsid w:val="00EB1492"/>
    <w:rsid w:val="00F12F0D"/>
    <w:rsid w:val="00FC69B6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6367E"/>
  <w15:chartTrackingRefBased/>
  <w15:docId w15:val="{D0391391-E829-40A9-BCA6-DEFBCA49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5310C"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formulierkop">
    <w:name w:val="formulierkop"/>
    <w:basedOn w:val="Standaard"/>
    <w:next w:val="Standaard"/>
    <w:rsid w:val="0065310C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rsid w:val="0065310C"/>
    <w:pPr>
      <w:ind w:left="113"/>
    </w:pPr>
  </w:style>
  <w:style w:type="paragraph" w:styleId="Koptekst">
    <w:name w:val="header"/>
    <w:basedOn w:val="Standaard"/>
    <w:link w:val="KoptekstChar"/>
    <w:unhideWhenUsed/>
    <w:rsid w:val="003B5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3B5DF6"/>
    <w:rPr>
      <w:rFonts w:ascii="Arial" w:hAnsi="Arial"/>
      <w:sz w:val="19"/>
      <w:szCs w:val="24"/>
    </w:rPr>
  </w:style>
  <w:style w:type="paragraph" w:styleId="Voettekst">
    <w:name w:val="footer"/>
    <w:basedOn w:val="Standaard"/>
    <w:link w:val="VoettekstChar"/>
    <w:unhideWhenUsed/>
    <w:rsid w:val="003B5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B5DF6"/>
    <w:rPr>
      <w:rFonts w:ascii="Arial" w:hAnsi="Arial"/>
      <w:sz w:val="19"/>
      <w:szCs w:val="24"/>
    </w:rPr>
  </w:style>
  <w:style w:type="paragraph" w:customStyle="1" w:styleId="Toelichtendetekst2">
    <w:name w:val="Toelichtende tekst 2"/>
    <w:basedOn w:val="Standaard"/>
    <w:link w:val="Toelichtendetekst2Char"/>
    <w:qFormat/>
    <w:rsid w:val="007E4B10"/>
    <w:pPr>
      <w:spacing w:after="0" w:line="280" w:lineRule="atLeast"/>
      <w:ind w:left="0"/>
    </w:pPr>
    <w:rPr>
      <w:rFonts w:ascii="Corbel" w:hAnsi="Corbel"/>
      <w:i/>
      <w:color w:val="00B0F0"/>
      <w:sz w:val="21"/>
      <w:szCs w:val="21"/>
    </w:rPr>
  </w:style>
  <w:style w:type="character" w:customStyle="1" w:styleId="Toelichtendetekst2Char">
    <w:name w:val="Toelichtende tekst 2 Char"/>
    <w:basedOn w:val="Standaardalinea-lettertype"/>
    <w:link w:val="Toelichtendetekst2"/>
    <w:rsid w:val="007E4B10"/>
    <w:rPr>
      <w:i/>
      <w:color w:val="00B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324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Siegel, Ron</dc:creator>
  <cp:keywords/>
  <dc:description/>
  <cp:lastModifiedBy>Pas, Yvonne</cp:lastModifiedBy>
  <cp:revision>15</cp:revision>
  <dcterms:created xsi:type="dcterms:W3CDTF">2021-08-31T05:49:00Z</dcterms:created>
  <dcterms:modified xsi:type="dcterms:W3CDTF">2022-10-10T16:26:00Z</dcterms:modified>
</cp:coreProperties>
</file>